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>Bijlage</w:t>
      </w:r>
      <w:r w:rsidR="00110A3D">
        <w:t xml:space="preserve"> 2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 w:rsidRPr="00110A3D">
              <w:rPr>
                <w:highlight w:val="lightGray"/>
              </w:rPr>
              <w:sym w:font="Wingdings" w:char="F06F"/>
            </w:r>
            <w:r>
              <w:t xml:space="preserve">  Kerncompetentie A</w:t>
            </w:r>
            <w:r w:rsidR="00110A3D">
              <w:t xml:space="preserve"> </w:t>
            </w:r>
          </w:p>
          <w:p w:rsidR="00583EA0" w:rsidRDefault="00110A3D">
            <w:r w:rsidRPr="00110A3D">
              <w:rPr>
                <w:highlight w:val="lightGray"/>
              </w:rPr>
              <w:sym w:font="Wingdings" w:char="F06F"/>
            </w:r>
            <w:r>
              <w:t xml:space="preserve">  Kerncompetentie B</w:t>
            </w:r>
          </w:p>
          <w:p w:rsidR="00583EA0" w:rsidRDefault="00110A3D">
            <w:r w:rsidRPr="00110A3D">
              <w:rPr>
                <w:highlight w:val="lightGray"/>
              </w:rPr>
              <w:sym w:font="Wingdings" w:char="F06F"/>
            </w:r>
            <w:r>
              <w:t xml:space="preserve">  Kerncompetentie C</w:t>
            </w:r>
          </w:p>
          <w:p w:rsidR="00583EA0" w:rsidRDefault="00110A3D">
            <w:r w:rsidRPr="00110A3D">
              <w:rPr>
                <w:highlight w:val="lightGray"/>
              </w:rPr>
              <w:sym w:font="Wingdings" w:char="F06F"/>
            </w:r>
            <w:r>
              <w:t xml:space="preserve">  Selectiecriterium S1</w:t>
            </w:r>
          </w:p>
          <w:p w:rsidR="00583EA0" w:rsidRDefault="00110A3D">
            <w:r w:rsidRPr="00110A3D">
              <w:rPr>
                <w:highlight w:val="lightGray"/>
              </w:rPr>
              <w:sym w:font="Wingdings" w:char="F06F"/>
            </w:r>
            <w:r w:rsidR="00583EA0">
              <w:t xml:space="preserve">  </w:t>
            </w:r>
            <w:r>
              <w:t>Selectiecriterium S2</w:t>
            </w:r>
          </w:p>
          <w:p w:rsidR="00110A3D" w:rsidRDefault="00110A3D" w:rsidP="00110A3D">
            <w:r w:rsidRPr="00110A3D">
              <w:rPr>
                <w:highlight w:val="lightGray"/>
              </w:rPr>
              <w:sym w:font="Wingdings" w:char="F06F"/>
            </w:r>
            <w:r>
              <w:t xml:space="preserve">  Selectiecriterium S3</w:t>
            </w:r>
          </w:p>
          <w:p w:rsidR="00110A3D" w:rsidRDefault="00110A3D"/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 xml:space="preserve">€  </w:t>
            </w:r>
            <w:proofErr w:type="gramEnd"/>
            <w:r>
              <w:rPr>
                <w:highlight w:val="lightGray"/>
              </w:rPr>
              <w:t>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</w:t>
            </w:r>
            <w:proofErr w:type="gramStart"/>
            <w:r>
              <w:rPr>
                <w:highlight w:val="lightGray"/>
              </w:rPr>
              <w:t xml:space="preserve">incl.  </w:t>
            </w:r>
            <w:proofErr w:type="gramEnd"/>
            <w:r>
              <w:rPr>
                <w:highlight w:val="lightGray"/>
              </w:rPr>
              <w:t>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De namen van de overige </w:t>
            </w:r>
            <w:proofErr w:type="gramStart"/>
            <w:r>
              <w:t>participanten</w:t>
            </w:r>
            <w:proofErr w:type="gramEnd"/>
            <w:r>
              <w:t xml:space="preserve">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</w:t>
            </w:r>
            <w:r w:rsidR="00110A3D">
              <w:t xml:space="preserve"> zelf</w:t>
            </w:r>
            <w:r>
              <w:t>.</w:t>
            </w:r>
          </w:p>
          <w:p w:rsidR="00B123D0" w:rsidRDefault="00B123D0"/>
          <w:p w:rsidR="00B123D0" w:rsidRDefault="00B123D0" w:rsidP="00B123D0">
            <w:r>
              <w:t xml:space="preserve">Uit de </w:t>
            </w:r>
            <w:r>
              <w:t>o</w:t>
            </w:r>
            <w:r>
              <w:t xml:space="preserve">mschrijving van de werkzaamheden dient </w:t>
            </w:r>
            <w:r w:rsidRPr="00B123D0">
              <w:rPr>
                <w:b/>
                <w:u w:val="single"/>
              </w:rPr>
              <w:t>duidelijk</w:t>
            </w:r>
            <w:r>
              <w:t xml:space="preserve"> te blijken dat de het gevraagde wordt aangetoond. Indien het gevraagde niet duidelijk </w:t>
            </w:r>
            <w:r>
              <w:t>blijkt uit de omschrijving van de werkzaamheden</w:t>
            </w:r>
            <w:r>
              <w:t>, kan de aanmelding ter zijde worden gelegd.</w:t>
            </w:r>
          </w:p>
          <w:p w:rsidR="00B123D0" w:rsidRDefault="00B123D0"/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Omvang van de werkzaamheden die door de gegadigde en de andere deelnemers in </w:t>
            </w:r>
            <w:proofErr w:type="gramStart"/>
            <w:r>
              <w:t xml:space="preserve">het  </w:t>
            </w:r>
            <w:proofErr w:type="gramEnd"/>
            <w:r>
              <w:t>samenwerkingsverband zijn verricht.</w:t>
            </w:r>
          </w:p>
          <w:p w:rsidR="00C80954" w:rsidRDefault="00C80954"/>
          <w:p w:rsidR="00C80954" w:rsidRDefault="00C80954" w:rsidP="00C80954">
            <w:r w:rsidRPr="0063073E">
              <w:t xml:space="preserve">Voor </w:t>
            </w:r>
            <w:r>
              <w:t xml:space="preserve">elk </w:t>
            </w:r>
            <w:r w:rsidRPr="0063073E">
              <w:t>referentiewerk geldt</w:t>
            </w:r>
            <w:r>
              <w:t xml:space="preserve"> dat een onderneming</w:t>
            </w:r>
            <w:r w:rsidRPr="00BB61D1">
              <w:t xml:space="preserve"> </w:t>
            </w:r>
            <w:r>
              <w:t>(een gegadigde, een deelnemer van het samenwerkingsverband of een derde) zich</w:t>
            </w:r>
            <w:r w:rsidRPr="00BB61D1">
              <w:t xml:space="preserve"> slechts </w:t>
            </w:r>
            <w:r>
              <w:t xml:space="preserve">kan </w:t>
            </w:r>
            <w:r w:rsidRPr="00BB61D1">
              <w:t>beroepen op</w:t>
            </w:r>
            <w:r>
              <w:t xml:space="preserve"> de</w:t>
            </w:r>
            <w:r w:rsidRPr="00BB61D1">
              <w:t xml:space="preserve"> </w:t>
            </w:r>
            <w:r>
              <w:t>(</w:t>
            </w:r>
            <w:r w:rsidRPr="00BB61D1">
              <w:t>in samenwerkingsverband</w:t>
            </w:r>
            <w:r>
              <w:t xml:space="preserve">) </w:t>
            </w:r>
            <w:r w:rsidRPr="00BB61D1">
              <w:t xml:space="preserve">opgedane ervaring indien de </w:t>
            </w:r>
            <w:r>
              <w:t>onderneming</w:t>
            </w:r>
            <w:r w:rsidRPr="00BB61D1">
              <w:t xml:space="preserve"> </w:t>
            </w:r>
            <w:r>
              <w:t>de werkzaamheden waarop de bekwaamheid berust daadwerkelijk zelf heeft verricht.</w:t>
            </w:r>
          </w:p>
          <w:p w:rsidR="00C80954" w:rsidRDefault="00C80954">
            <w:bookmarkStart w:id="11" w:name="_GoBack"/>
            <w:bookmarkEnd w:id="11"/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 xml:space="preserve">€    </w:t>
            </w:r>
            <w:proofErr w:type="gramEnd"/>
            <w:r>
              <w:rPr>
                <w:highlight w:val="lightGray"/>
              </w:rPr>
              <w:t>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 xml:space="preserve">€    </w:t>
            </w:r>
            <w:proofErr w:type="gramEnd"/>
            <w:r>
              <w:rPr>
                <w:highlight w:val="lightGray"/>
              </w:rPr>
              <w:t xml:space="preserve">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 xml:space="preserve">€    </w:t>
            </w:r>
            <w:proofErr w:type="gramEnd"/>
            <w:r>
              <w:rPr>
                <w:highlight w:val="lightGray"/>
              </w:rPr>
              <w:t>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A3D" w:rsidRDefault="00110A3D" w:rsidP="00110A3D">
      <w:pPr>
        <w:spacing w:line="240" w:lineRule="auto"/>
      </w:pPr>
      <w:r>
        <w:separator/>
      </w:r>
    </w:p>
  </w:endnote>
  <w:endnote w:type="continuationSeparator" w:id="0">
    <w:p w:rsidR="00110A3D" w:rsidRDefault="00110A3D" w:rsidP="00110A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A3D" w:rsidRDefault="00110A3D" w:rsidP="00110A3D">
      <w:pPr>
        <w:spacing w:line="240" w:lineRule="auto"/>
      </w:pPr>
      <w:r>
        <w:separator/>
      </w:r>
    </w:p>
  </w:footnote>
  <w:footnote w:type="continuationSeparator" w:id="0">
    <w:p w:rsidR="00110A3D" w:rsidRDefault="00110A3D" w:rsidP="00110A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A3D" w:rsidRDefault="00110A3D">
    <w:pPr>
      <w:pStyle w:val="Koptekst"/>
    </w:pPr>
    <w:r>
      <w:t>Project: AI2020-0142 Vernieuwing Berlagebrug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10A3D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846758"/>
    <w:rsid w:val="009175F9"/>
    <w:rsid w:val="009761CF"/>
    <w:rsid w:val="009B0D92"/>
    <w:rsid w:val="00A03098"/>
    <w:rsid w:val="00A3732E"/>
    <w:rsid w:val="00A53085"/>
    <w:rsid w:val="00B123D0"/>
    <w:rsid w:val="00BD0C39"/>
    <w:rsid w:val="00C80954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rsid w:val="00110A3D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110A3D"/>
    <w:rPr>
      <w:rFonts w:eastAsia="Calibri"/>
      <w:lang w:eastAsia="en-US"/>
    </w:rPr>
  </w:style>
  <w:style w:type="paragraph" w:styleId="Voettekst">
    <w:name w:val="footer"/>
    <w:basedOn w:val="Standaard"/>
    <w:link w:val="VoettekstChar"/>
    <w:rsid w:val="00110A3D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110A3D"/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rsid w:val="00110A3D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110A3D"/>
    <w:rPr>
      <w:rFonts w:eastAsia="Calibri"/>
      <w:lang w:eastAsia="en-US"/>
    </w:rPr>
  </w:style>
  <w:style w:type="paragraph" w:styleId="Voettekst">
    <w:name w:val="footer"/>
    <w:basedOn w:val="Standaard"/>
    <w:link w:val="VoettekstChar"/>
    <w:rsid w:val="00110A3D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110A3D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1B4F2F6.dotm</Template>
  <TotalTime>31</TotalTime>
  <Pages>2</Pages>
  <Words>315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Simonis, Stef</cp:lastModifiedBy>
  <cp:revision>5</cp:revision>
  <dcterms:created xsi:type="dcterms:W3CDTF">2018-08-07T10:53:00Z</dcterms:created>
  <dcterms:modified xsi:type="dcterms:W3CDTF">2020-06-25T07:25:00Z</dcterms:modified>
</cp:coreProperties>
</file>